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3552"/>
        <w:gridCol w:w="3552"/>
        <w:gridCol w:w="3552"/>
      </w:tblGrid>
      <w:tr w:rsidR="00BB71B4" w14:paraId="6A448FA2" w14:textId="77777777">
        <w:trPr>
          <w:jc w:val="center"/>
        </w:trPr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5AECA563" w14:textId="77777777" w:rsidR="00BB71B4" w:rsidRDefault="00CF49C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7B6EA68" wp14:editId="6F4B83D3">
                  <wp:extent cx="1874519" cy="700309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OBIERNO_CHIHUAHUA.pn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519" cy="7003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391AB12" w14:textId="77777777" w:rsidR="00BB71B4" w:rsidRDefault="00CF49C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F0D3302" wp14:editId="786AA937">
                  <wp:extent cx="1463040" cy="841337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IC.pn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3040" cy="841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65C9ECA" w14:textId="77777777" w:rsidR="00BB71B4" w:rsidRDefault="00CF49C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EEAACDA" wp14:editId="7BF5E30F">
                  <wp:extent cx="1874519" cy="1142686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OGO_FECI_2026.pn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519" cy="11426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3473B67" w14:textId="77777777" w:rsidR="00BB71B4" w:rsidRDefault="00CF49CC">
      <w:pPr>
        <w:spacing w:before="40"/>
        <w:jc w:val="center"/>
      </w:pPr>
      <w:r>
        <w:rPr>
          <w:rFonts w:ascii="Arial" w:hAnsi="Arial"/>
          <w:b/>
          <w:color w:val="A50F78"/>
          <w:sz w:val="18"/>
        </w:rPr>
        <w:t>FECI-2026 · FORMATO 1B</w:t>
      </w:r>
    </w:p>
    <w:p w14:paraId="3EBEBA6E" w14:textId="77777777" w:rsidR="00BB71B4" w:rsidRDefault="00CF49CC">
      <w:pPr>
        <w:spacing w:after="20"/>
        <w:jc w:val="center"/>
        <w:rPr>
          <w:b/>
          <w:color w:val="6A1B9A"/>
          <w:sz w:val="30"/>
        </w:rPr>
      </w:pPr>
      <w:r>
        <w:rPr>
          <w:rFonts w:ascii="Arial" w:hAnsi="Arial"/>
          <w:b/>
          <w:color w:val="6A1B9A"/>
          <w:sz w:val="30"/>
        </w:rPr>
        <w:t>Formato 1b | Declaración de ética</w:t>
      </w:r>
    </w:p>
    <w:p w14:paraId="3602E9E6" w14:textId="2CD59142" w:rsidR="00BB71B4" w:rsidRPr="001A45EB" w:rsidRDefault="00BB71B4" w:rsidP="001A45EB">
      <w:pPr>
        <w:spacing w:after="80"/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644"/>
      </w:tblGrid>
      <w:tr w:rsidR="00BB71B4" w:rsidRPr="001A45EB" w14:paraId="65E57AC4" w14:textId="77777777">
        <w:trPr>
          <w:jc w:val="center"/>
        </w:trPr>
        <w:tc>
          <w:tcPr>
            <w:tcW w:w="10656" w:type="dxa"/>
            <w:tcBorders>
              <w:top w:val="single" w:sz="5" w:space="0" w:color="D9C6EA"/>
              <w:left w:val="single" w:sz="5" w:space="0" w:color="D9C6EA"/>
              <w:bottom w:val="single" w:sz="5" w:space="0" w:color="D9C6EA"/>
              <w:right w:val="single" w:sz="5" w:space="0" w:color="D9C6EA"/>
            </w:tcBorders>
            <w:shd w:val="clear" w:color="auto" w:fill="FFF7E6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8D3F186" w14:textId="0AA96446" w:rsidR="00BB71B4" w:rsidRPr="001A45EB" w:rsidRDefault="001A45EB">
            <w:r w:rsidRPr="001A45EB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Se requiere un Formato por cada integrante del equipo</w:t>
            </w:r>
          </w:p>
        </w:tc>
      </w:tr>
    </w:tbl>
    <w:p w14:paraId="36C44347" w14:textId="77777777" w:rsidR="00BB71B4" w:rsidRDefault="00BB71B4"/>
    <w:p w14:paraId="0CC56942" w14:textId="1DD00FA0" w:rsidR="00BB71B4" w:rsidRDefault="006640EA" w:rsidP="006640EA">
      <w:pPr>
        <w:pStyle w:val="Ttulo1"/>
        <w:spacing w:before="100" w:after="40"/>
      </w:pPr>
      <w:r>
        <w:t>1.</w:t>
      </w:r>
      <w:r w:rsidR="001A45EB">
        <w:t>Reconocimiento del estudiante</w:t>
      </w:r>
    </w:p>
    <w:p w14:paraId="22B4ABCA" w14:textId="77777777" w:rsidR="006640EA" w:rsidRPr="006640EA" w:rsidRDefault="006640EA" w:rsidP="006640EA"/>
    <w:p w14:paraId="043CFD87" w14:textId="366DF5A9" w:rsidR="006640EA" w:rsidRPr="006640EA" w:rsidRDefault="006640EA" w:rsidP="006640EA">
      <w:r>
        <w:rPr>
          <w:rFonts w:ascii="Arial" w:hAnsi="Arial" w:cs="Arial"/>
          <w:color w:val="000000"/>
          <w:sz w:val="20"/>
          <w:szCs w:val="20"/>
        </w:rPr>
        <w:t>Marcar con una X en cada casilla: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50"/>
        <w:gridCol w:w="9796"/>
      </w:tblGrid>
      <w:tr w:rsidR="006640EA" w:rsidRPr="006640EA" w14:paraId="6F114750" w14:textId="77777777" w:rsidTr="006640EA">
        <w:trPr>
          <w:jc w:val="center"/>
        </w:trPr>
        <w:tc>
          <w:tcPr>
            <w:tcW w:w="851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49BCC6C3" w14:textId="77777777" w:rsidR="006640EA" w:rsidRDefault="006640EA"/>
        </w:tc>
        <w:tc>
          <w:tcPr>
            <w:tcW w:w="9805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</w:tcPr>
          <w:p w14:paraId="366580F7" w14:textId="54E32978" w:rsidR="006640EA" w:rsidRPr="006640EA" w:rsidRDefault="006640EA">
            <w:r w:rsidRPr="006640EA">
              <w:rPr>
                <w:rFonts w:ascii="Arial" w:hAnsi="Arial" w:cs="Arial"/>
                <w:color w:val="000000"/>
                <w:sz w:val="20"/>
                <w:szCs w:val="20"/>
              </w:rPr>
              <w:t>Entiendo la responsabilidad, el compromiso y la ética que implican cada una de las etapas del desarrollo de esta investigación.</w:t>
            </w:r>
          </w:p>
        </w:tc>
      </w:tr>
      <w:tr w:rsidR="006640EA" w:rsidRPr="006640EA" w14:paraId="4CEC33F6" w14:textId="77777777" w:rsidTr="006640EA">
        <w:trPr>
          <w:jc w:val="center"/>
        </w:trPr>
        <w:tc>
          <w:tcPr>
            <w:tcW w:w="851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3F713D5B" w14:textId="77777777" w:rsidR="006640EA" w:rsidRPr="006640EA" w:rsidRDefault="006640EA"/>
        </w:tc>
        <w:tc>
          <w:tcPr>
            <w:tcW w:w="9805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</w:tcPr>
          <w:p w14:paraId="764B96FC" w14:textId="008D367E" w:rsidR="006640EA" w:rsidRPr="006640EA" w:rsidRDefault="006640EA">
            <w:r w:rsidRPr="006640EA">
              <w:rPr>
                <w:rFonts w:ascii="Arial" w:hAnsi="Arial" w:cs="Arial"/>
                <w:color w:val="000000"/>
                <w:sz w:val="20"/>
                <w:szCs w:val="20"/>
              </w:rPr>
              <w:t xml:space="preserve">He leído </w:t>
            </w:r>
            <w:r>
              <w:rPr>
                <w:rFonts w:cs="Arial"/>
                <w:color w:val="000000"/>
                <w:sz w:val="20"/>
                <w:szCs w:val="20"/>
              </w:rPr>
              <w:t xml:space="preserve">los lineamientos de la </w:t>
            </w:r>
            <w:r w:rsidRPr="006640EA">
              <w:rPr>
                <w:rFonts w:ascii="Arial" w:hAnsi="Arial" w:cs="Arial"/>
                <w:color w:val="000000"/>
                <w:sz w:val="20"/>
                <w:szCs w:val="20"/>
              </w:rPr>
              <w:t xml:space="preserve">Feria </w:t>
            </w:r>
            <w:r>
              <w:rPr>
                <w:rFonts w:cs="Arial"/>
                <w:color w:val="000000"/>
                <w:sz w:val="20"/>
                <w:szCs w:val="20"/>
              </w:rPr>
              <w:t>Estatal</w:t>
            </w:r>
            <w:r w:rsidRPr="006640EA">
              <w:rPr>
                <w:rFonts w:ascii="Arial" w:hAnsi="Arial" w:cs="Arial"/>
                <w:color w:val="000000"/>
                <w:sz w:val="20"/>
                <w:szCs w:val="20"/>
              </w:rPr>
              <w:t xml:space="preserve"> de Ciencias e Ingen</w:t>
            </w:r>
            <w:r>
              <w:rPr>
                <w:rFonts w:cs="Arial"/>
                <w:color w:val="000000"/>
                <w:sz w:val="20"/>
                <w:szCs w:val="20"/>
              </w:rPr>
              <w:t xml:space="preserve">ierías Chihuahua 2026 </w:t>
            </w:r>
            <w:r w:rsidRPr="006640EA">
              <w:rPr>
                <w:rFonts w:ascii="Arial" w:hAnsi="Arial" w:cs="Arial"/>
                <w:color w:val="000000"/>
                <w:sz w:val="20"/>
                <w:szCs w:val="20"/>
              </w:rPr>
              <w:t>y me apegaré y cumpliré todas las Reglas requeridas al realizar esta investigación.</w:t>
            </w:r>
          </w:p>
        </w:tc>
      </w:tr>
      <w:tr w:rsidR="006640EA" w:rsidRPr="006640EA" w14:paraId="01FE9458" w14:textId="77777777" w:rsidTr="006640EA">
        <w:trPr>
          <w:jc w:val="center"/>
        </w:trPr>
        <w:tc>
          <w:tcPr>
            <w:tcW w:w="851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2AD548EF" w14:textId="77777777" w:rsidR="006640EA" w:rsidRPr="006640EA" w:rsidRDefault="006640EA"/>
        </w:tc>
        <w:tc>
          <w:tcPr>
            <w:tcW w:w="9805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</w:tcPr>
          <w:p w14:paraId="535BC0C1" w14:textId="4EF91E19" w:rsidR="006640EA" w:rsidRPr="006640EA" w:rsidRDefault="006640EA">
            <w:r w:rsidRPr="006640EA">
              <w:rPr>
                <w:rFonts w:ascii="Arial" w:hAnsi="Arial" w:cs="Arial"/>
                <w:color w:val="000000"/>
                <w:sz w:val="20"/>
                <w:szCs w:val="20"/>
              </w:rPr>
              <w:t>He leído y cumpliré las siguientes Declaraciones de Ética.</w:t>
            </w:r>
          </w:p>
        </w:tc>
      </w:tr>
      <w:tr w:rsidR="006640EA" w:rsidRPr="006640EA" w14:paraId="0A24B74E" w14:textId="77777777" w:rsidTr="006640EA">
        <w:trPr>
          <w:jc w:val="center"/>
        </w:trPr>
        <w:tc>
          <w:tcPr>
            <w:tcW w:w="851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1E8D9A7C" w14:textId="77777777" w:rsidR="006640EA" w:rsidRPr="006640EA" w:rsidRDefault="006640EA"/>
        </w:tc>
        <w:tc>
          <w:tcPr>
            <w:tcW w:w="9805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</w:tcPr>
          <w:p w14:paraId="396C4876" w14:textId="4B1950FE" w:rsidR="006640EA" w:rsidRPr="006640EA" w:rsidRDefault="006640EA">
            <w:r w:rsidRPr="006640EA">
              <w:rPr>
                <w:rFonts w:ascii="Arial" w:hAnsi="Arial" w:cs="Arial"/>
                <w:color w:val="000000"/>
                <w:sz w:val="20"/>
                <w:szCs w:val="20"/>
              </w:rPr>
              <w:t xml:space="preserve">Entiendo que NO se permite el Fraude Científico y la Mala Conducta en ningún momento de la investigación o competencia. Esto incluye plagio, falsificación, uso o presentación del trabajo de alguien más como si fuese propio y falsificación de datos. Los proyectos fraudulentos no podrán calificar para competir en la Feria </w:t>
            </w:r>
            <w:r>
              <w:rPr>
                <w:rFonts w:cs="Arial"/>
                <w:color w:val="000000"/>
                <w:sz w:val="20"/>
                <w:szCs w:val="20"/>
              </w:rPr>
              <w:t>Estatal</w:t>
            </w:r>
            <w:r w:rsidRPr="006640EA">
              <w:rPr>
                <w:rFonts w:ascii="Arial" w:hAnsi="Arial" w:cs="Arial"/>
                <w:color w:val="000000"/>
                <w:sz w:val="20"/>
                <w:szCs w:val="20"/>
              </w:rPr>
              <w:t xml:space="preserve"> de Ciencias e Ingen</w:t>
            </w:r>
            <w:r>
              <w:rPr>
                <w:rFonts w:cs="Arial"/>
                <w:color w:val="000000"/>
                <w:sz w:val="20"/>
                <w:szCs w:val="20"/>
              </w:rPr>
              <w:t>ierías Chihuahua 2026</w:t>
            </w:r>
            <w:r>
              <w:rPr>
                <w:rFonts w:cs="Arial"/>
                <w:color w:val="000000"/>
                <w:sz w:val="20"/>
                <w:szCs w:val="20"/>
              </w:rPr>
              <w:t>.</w:t>
            </w:r>
          </w:p>
        </w:tc>
      </w:tr>
    </w:tbl>
    <w:p w14:paraId="04E9C220" w14:textId="77777777" w:rsidR="00BB71B4" w:rsidRPr="006640EA" w:rsidRDefault="00BB71B4"/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3549"/>
        <w:gridCol w:w="3548"/>
        <w:gridCol w:w="3549"/>
      </w:tblGrid>
      <w:tr w:rsidR="006640EA" w14:paraId="210B7E29" w14:textId="77777777" w:rsidTr="009051B5">
        <w:trPr>
          <w:jc w:val="center"/>
        </w:trPr>
        <w:tc>
          <w:tcPr>
            <w:tcW w:w="3552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55436621" w14:textId="77777777" w:rsidR="006640EA" w:rsidRDefault="006640EA"/>
          <w:p w14:paraId="6238149C" w14:textId="77777777" w:rsidR="006640EA" w:rsidRDefault="006640EA"/>
          <w:p w14:paraId="3D1C2308" w14:textId="77777777" w:rsidR="006640EA" w:rsidRDefault="006640EA"/>
        </w:tc>
        <w:tc>
          <w:tcPr>
            <w:tcW w:w="3552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</w:tcPr>
          <w:p w14:paraId="7B78B581" w14:textId="77777777" w:rsidR="006640EA" w:rsidRDefault="006640EA"/>
        </w:tc>
        <w:tc>
          <w:tcPr>
            <w:tcW w:w="3552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</w:tcPr>
          <w:p w14:paraId="3313FE31" w14:textId="619C1D47" w:rsidR="006640EA" w:rsidRDefault="006640EA"/>
        </w:tc>
      </w:tr>
      <w:tr w:rsidR="006640EA" w14:paraId="6E643F93" w14:textId="77777777" w:rsidTr="009051B5">
        <w:trPr>
          <w:jc w:val="center"/>
        </w:trPr>
        <w:tc>
          <w:tcPr>
            <w:tcW w:w="3552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58AE1E85" w14:textId="679D19A7" w:rsidR="006640EA" w:rsidRDefault="006640EA" w:rsidP="006640EA">
            <w:pPr>
              <w:jc w:val="center"/>
            </w:pPr>
            <w:r>
              <w:t>Nombre del estudiante</w:t>
            </w:r>
          </w:p>
        </w:tc>
        <w:tc>
          <w:tcPr>
            <w:tcW w:w="3552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</w:tcPr>
          <w:p w14:paraId="2AD5C8AF" w14:textId="10EDFDC1" w:rsidR="006640EA" w:rsidRDefault="006640EA" w:rsidP="006640EA">
            <w:pPr>
              <w:jc w:val="center"/>
            </w:pPr>
            <w:r>
              <w:t>Firma</w:t>
            </w:r>
          </w:p>
        </w:tc>
        <w:tc>
          <w:tcPr>
            <w:tcW w:w="3552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</w:tcPr>
          <w:p w14:paraId="6680986B" w14:textId="1388FA00" w:rsidR="006640EA" w:rsidRDefault="006640EA" w:rsidP="006640EA">
            <w:pPr>
              <w:jc w:val="center"/>
            </w:pPr>
            <w:r>
              <w:t xml:space="preserve">Fecha de reconocimiento </w:t>
            </w:r>
          </w:p>
        </w:tc>
      </w:tr>
    </w:tbl>
    <w:p w14:paraId="50F3B4FF" w14:textId="77777777" w:rsidR="00BB71B4" w:rsidRDefault="00BB71B4"/>
    <w:p w14:paraId="42E426FE" w14:textId="5A793D63" w:rsidR="006640EA" w:rsidRDefault="006640EA" w:rsidP="006640EA">
      <w:pPr>
        <w:spacing w:after="160"/>
        <w:jc w:val="both"/>
        <w:rPr>
          <w:rFonts w:asciiTheme="majorHAnsi" w:eastAsiaTheme="majorEastAsia" w:hAnsiTheme="majorHAnsi" w:cstheme="majorBidi"/>
          <w:b/>
          <w:bCs/>
          <w:color w:val="6A1B9A"/>
          <w:sz w:val="23"/>
          <w:szCs w:val="28"/>
          <w:lang w:eastAsia="en-US"/>
        </w:rPr>
      </w:pPr>
      <w:r w:rsidRPr="006640EA">
        <w:rPr>
          <w:rFonts w:asciiTheme="majorHAnsi" w:eastAsiaTheme="majorEastAsia" w:hAnsiTheme="majorHAnsi" w:cstheme="majorBidi"/>
          <w:b/>
          <w:bCs/>
          <w:color w:val="6A1B9A"/>
          <w:sz w:val="23"/>
          <w:szCs w:val="28"/>
          <w:lang w:eastAsia="en-US"/>
        </w:rPr>
        <w:t>2.</w:t>
      </w:r>
      <w:r>
        <w:rPr>
          <w:rFonts w:asciiTheme="majorHAnsi" w:eastAsiaTheme="majorEastAsia" w:hAnsiTheme="majorHAnsi" w:cstheme="majorBidi"/>
          <w:b/>
          <w:bCs/>
          <w:color w:val="6A1B9A"/>
          <w:sz w:val="23"/>
          <w:szCs w:val="28"/>
          <w:lang w:eastAsia="en-US"/>
        </w:rPr>
        <w:t>A</w:t>
      </w:r>
      <w:r w:rsidRPr="006640EA">
        <w:rPr>
          <w:rFonts w:asciiTheme="majorHAnsi" w:eastAsiaTheme="majorEastAsia" w:hAnsiTheme="majorHAnsi" w:cstheme="majorBidi"/>
          <w:b/>
          <w:bCs/>
          <w:color w:val="6A1B9A"/>
          <w:sz w:val="23"/>
          <w:szCs w:val="28"/>
          <w:lang w:eastAsia="en-US"/>
        </w:rPr>
        <w:t>probación del (de la) Padre, Madre, o Tutor(a):</w:t>
      </w:r>
    </w:p>
    <w:p w14:paraId="313B3BF5" w14:textId="487805D6" w:rsidR="006640EA" w:rsidRDefault="006640EA" w:rsidP="006640EA">
      <w:pPr>
        <w:pStyle w:val="NormalWeb"/>
        <w:spacing w:before="0" w:beforeAutospacing="0" w:after="160" w:afterAutospacing="0"/>
        <w:jc w:val="both"/>
      </w:pPr>
      <w:r>
        <w:rPr>
          <w:rFonts w:ascii="Arial" w:hAnsi="Arial" w:cs="Arial"/>
          <w:color w:val="000000"/>
          <w:sz w:val="20"/>
          <w:szCs w:val="20"/>
        </w:rPr>
        <w:t>H</w:t>
      </w:r>
      <w:r>
        <w:rPr>
          <w:rFonts w:ascii="Arial" w:hAnsi="Arial" w:cs="Arial"/>
          <w:color w:val="000000"/>
          <w:sz w:val="20"/>
          <w:szCs w:val="20"/>
        </w:rPr>
        <w:t>e leído y entendiendo los riesgos y posibles daños involucrados en el Plan de Investigación. Apruebo que mi hijo(a) participe en esta investigación.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3549"/>
        <w:gridCol w:w="3548"/>
        <w:gridCol w:w="3549"/>
      </w:tblGrid>
      <w:tr w:rsidR="006640EA" w14:paraId="079292F1" w14:textId="77777777" w:rsidTr="00233944">
        <w:trPr>
          <w:jc w:val="center"/>
        </w:trPr>
        <w:tc>
          <w:tcPr>
            <w:tcW w:w="3552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6B98D271" w14:textId="77777777" w:rsidR="006640EA" w:rsidRDefault="006640EA" w:rsidP="00233944"/>
          <w:p w14:paraId="60CE20AD" w14:textId="77777777" w:rsidR="006640EA" w:rsidRDefault="006640EA" w:rsidP="00233944"/>
          <w:p w14:paraId="5EC86EC7" w14:textId="77777777" w:rsidR="006640EA" w:rsidRDefault="006640EA" w:rsidP="00233944"/>
        </w:tc>
        <w:tc>
          <w:tcPr>
            <w:tcW w:w="3552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</w:tcPr>
          <w:p w14:paraId="4A4EB1A4" w14:textId="77777777" w:rsidR="006640EA" w:rsidRDefault="006640EA" w:rsidP="00233944"/>
        </w:tc>
        <w:tc>
          <w:tcPr>
            <w:tcW w:w="3552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</w:tcPr>
          <w:p w14:paraId="4801C941" w14:textId="77777777" w:rsidR="006640EA" w:rsidRDefault="006640EA" w:rsidP="00233944"/>
        </w:tc>
      </w:tr>
      <w:tr w:rsidR="006640EA" w14:paraId="2AADDD8A" w14:textId="77777777" w:rsidTr="00233944">
        <w:trPr>
          <w:jc w:val="center"/>
        </w:trPr>
        <w:tc>
          <w:tcPr>
            <w:tcW w:w="3552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1D1BD03D" w14:textId="77777777" w:rsidR="006640EA" w:rsidRDefault="006640EA" w:rsidP="00233944">
            <w:pPr>
              <w:jc w:val="center"/>
            </w:pPr>
            <w:r>
              <w:t>Nombre del estudiante</w:t>
            </w:r>
          </w:p>
        </w:tc>
        <w:tc>
          <w:tcPr>
            <w:tcW w:w="3552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</w:tcPr>
          <w:p w14:paraId="4F107FD6" w14:textId="77777777" w:rsidR="006640EA" w:rsidRDefault="006640EA" w:rsidP="00233944">
            <w:pPr>
              <w:jc w:val="center"/>
            </w:pPr>
            <w:r>
              <w:t>Firma</w:t>
            </w:r>
          </w:p>
        </w:tc>
        <w:tc>
          <w:tcPr>
            <w:tcW w:w="3552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</w:tcPr>
          <w:p w14:paraId="4705201D" w14:textId="77777777" w:rsidR="006640EA" w:rsidRDefault="006640EA" w:rsidP="00233944">
            <w:pPr>
              <w:jc w:val="center"/>
            </w:pPr>
            <w:r>
              <w:t>Fecha de reconocimiento</w:t>
            </w:r>
          </w:p>
        </w:tc>
      </w:tr>
    </w:tbl>
    <w:p w14:paraId="2CBD53EF" w14:textId="77777777" w:rsidR="006640EA" w:rsidRDefault="006640EA" w:rsidP="006640EA">
      <w:pPr>
        <w:spacing w:after="160"/>
        <w:jc w:val="both"/>
      </w:pPr>
    </w:p>
    <w:p w14:paraId="1906B342" w14:textId="77777777" w:rsidR="006640EA" w:rsidRDefault="006640EA" w:rsidP="006640EA"/>
    <w:p w14:paraId="6346F510" w14:textId="77777777" w:rsidR="006640EA" w:rsidRDefault="006640EA" w:rsidP="006640EA"/>
    <w:p w14:paraId="544AB0B5" w14:textId="77777777" w:rsidR="006640EA" w:rsidRDefault="006640EA" w:rsidP="006640EA"/>
    <w:p w14:paraId="0DF072D4" w14:textId="77777777" w:rsidR="006640EA" w:rsidRDefault="006640EA" w:rsidP="006640EA"/>
    <w:p w14:paraId="1949DF18" w14:textId="77777777" w:rsidR="006640EA" w:rsidRDefault="006640EA" w:rsidP="006640EA"/>
    <w:p w14:paraId="2149DE92" w14:textId="77777777" w:rsidR="006640EA" w:rsidRDefault="006640EA" w:rsidP="006640EA"/>
    <w:p w14:paraId="691A2E44" w14:textId="77777777" w:rsidR="006640EA" w:rsidRDefault="006640EA" w:rsidP="006640EA"/>
    <w:p w14:paraId="0CF89E36" w14:textId="77777777" w:rsidR="006640EA" w:rsidRDefault="006640EA" w:rsidP="006640EA"/>
    <w:p w14:paraId="06EC64F4" w14:textId="77777777" w:rsidR="006640EA" w:rsidRDefault="006640EA" w:rsidP="006640EA">
      <w:pPr>
        <w:pStyle w:val="NormalWeb"/>
        <w:spacing w:before="0" w:beforeAutospacing="0" w:after="160" w:afterAutospacing="0"/>
        <w:jc w:val="center"/>
        <w:rPr>
          <w:rFonts w:asciiTheme="majorHAnsi" w:eastAsiaTheme="majorEastAsia" w:hAnsiTheme="majorHAnsi" w:cstheme="majorBidi"/>
          <w:b/>
          <w:bCs/>
          <w:color w:val="6A1B9A"/>
          <w:sz w:val="23"/>
          <w:szCs w:val="28"/>
          <w:lang w:eastAsia="en-US"/>
        </w:rPr>
      </w:pPr>
    </w:p>
    <w:p w14:paraId="5B1392C0" w14:textId="77777777" w:rsidR="006640EA" w:rsidRDefault="006640EA" w:rsidP="006640EA">
      <w:pPr>
        <w:pStyle w:val="NormalWeb"/>
        <w:spacing w:before="0" w:beforeAutospacing="0" w:after="160" w:afterAutospacing="0"/>
        <w:jc w:val="center"/>
        <w:rPr>
          <w:rFonts w:asciiTheme="majorHAnsi" w:eastAsiaTheme="majorEastAsia" w:hAnsiTheme="majorHAnsi" w:cstheme="majorBidi"/>
          <w:b/>
          <w:bCs/>
          <w:color w:val="6A1B9A"/>
          <w:sz w:val="23"/>
          <w:szCs w:val="28"/>
          <w:lang w:eastAsia="en-US"/>
        </w:rPr>
      </w:pPr>
    </w:p>
    <w:p w14:paraId="3117BBFA" w14:textId="35E98802" w:rsidR="006640EA" w:rsidRPr="006640EA" w:rsidRDefault="006640EA" w:rsidP="006640EA">
      <w:pPr>
        <w:pStyle w:val="NormalWeb"/>
        <w:spacing w:before="0" w:beforeAutospacing="0" w:after="160" w:afterAutospacing="0"/>
        <w:jc w:val="center"/>
        <w:rPr>
          <w:rFonts w:asciiTheme="majorHAnsi" w:eastAsiaTheme="majorEastAsia" w:hAnsiTheme="majorHAnsi" w:cstheme="majorBidi"/>
          <w:b/>
          <w:bCs/>
          <w:color w:val="6A1B9A"/>
          <w:sz w:val="23"/>
          <w:szCs w:val="28"/>
          <w:lang w:eastAsia="en-US"/>
        </w:rPr>
      </w:pPr>
      <w:r w:rsidRPr="006640EA">
        <w:rPr>
          <w:rFonts w:asciiTheme="majorHAnsi" w:eastAsiaTheme="majorEastAsia" w:hAnsiTheme="majorHAnsi" w:cstheme="majorBidi"/>
          <w:b/>
          <w:bCs/>
          <w:color w:val="6A1B9A"/>
          <w:sz w:val="23"/>
          <w:szCs w:val="28"/>
          <w:lang w:eastAsia="en-US"/>
        </w:rPr>
        <w:t>EN ADELANTE –USO EXCLUSIVO DEL COMITÉ DE REVISIÓN CIENTÍFICA (CRC)</w:t>
      </w:r>
    </w:p>
    <w:p w14:paraId="769326DB" w14:textId="77777777" w:rsidR="006640EA" w:rsidRDefault="006640EA" w:rsidP="006640EA">
      <w:pPr>
        <w:pStyle w:val="NormalWeb"/>
        <w:spacing w:before="0" w:beforeAutospacing="0" w:after="160" w:afterAutospacing="0"/>
        <w:jc w:val="both"/>
      </w:pPr>
      <w:r>
        <w:rPr>
          <w:rFonts w:ascii="Arial" w:hAnsi="Arial" w:cs="Arial"/>
          <w:color w:val="000000"/>
          <w:sz w:val="20"/>
          <w:szCs w:val="20"/>
        </w:rPr>
        <w:t>2. Para ser completado por el CRC</w:t>
      </w:r>
    </w:p>
    <w:p w14:paraId="064692E1" w14:textId="77777777" w:rsidR="006640EA" w:rsidRDefault="006640EA" w:rsidP="006640EA">
      <w:pPr>
        <w:pStyle w:val="NormalWeb"/>
        <w:spacing w:before="0" w:beforeAutospacing="0" w:after="160" w:afterAutospacing="0"/>
        <w:jc w:val="both"/>
      </w:pPr>
      <w:r>
        <w:rPr>
          <w:rFonts w:ascii="Arial" w:hAnsi="Arial" w:cs="Arial"/>
          <w:color w:val="000000"/>
          <w:sz w:val="20"/>
          <w:szCs w:val="20"/>
        </w:rPr>
        <w:t>(Requerido para proyectos que requieran APROBACIÓN previa del CRC. Firmar 2a o 2b dependiendo el caso.)</w:t>
      </w:r>
    </w:p>
    <w:p w14:paraId="5C7D63D4" w14:textId="4E21B8FF" w:rsidR="006640EA" w:rsidRPr="00D55FBB" w:rsidRDefault="00D55FBB" w:rsidP="006640EA">
      <w:pPr>
        <w:pStyle w:val="NormalWeb"/>
        <w:spacing w:before="0" w:beforeAutospacing="0" w:after="160" w:afterAutospacing="0"/>
        <w:jc w:val="both"/>
        <w:rPr>
          <w:b/>
          <w:bCs/>
        </w:rPr>
      </w:pPr>
      <w:r w:rsidRPr="00D55FBB">
        <w:rPr>
          <w:rFonts w:ascii="Arial" w:hAnsi="Arial" w:cs="Arial"/>
          <w:b/>
          <w:bCs/>
          <w:color w:val="000000"/>
          <w:sz w:val="20"/>
          <w:szCs w:val="20"/>
        </w:rPr>
        <w:t xml:space="preserve"> </w:t>
      </w:r>
      <w:r w:rsidR="006640EA" w:rsidRPr="00D55FBB">
        <w:rPr>
          <w:rFonts w:ascii="Arial" w:hAnsi="Arial" w:cs="Arial"/>
          <w:b/>
          <w:bCs/>
          <w:color w:val="000000"/>
          <w:sz w:val="20"/>
          <w:szCs w:val="20"/>
        </w:rPr>
        <w:t>2a. Requerido para proyectos que necesitan aprobación del CRC ANTES de experimentar</w:t>
      </w:r>
    </w:p>
    <w:p w14:paraId="516BAEA8" w14:textId="77777777" w:rsidR="006640EA" w:rsidRDefault="006640EA" w:rsidP="006640EA">
      <w:pPr>
        <w:pStyle w:val="NormalWeb"/>
        <w:spacing w:before="0" w:beforeAutospacing="0" w:after="160" w:afterAutospacing="0"/>
        <w:jc w:val="both"/>
      </w:pPr>
      <w:r>
        <w:rPr>
          <w:rFonts w:ascii="Arial" w:hAnsi="Arial" w:cs="Arial"/>
          <w:color w:val="000000"/>
          <w:sz w:val="20"/>
          <w:szCs w:val="20"/>
        </w:rPr>
        <w:t>(personas, vertebrados o agentes biológicos potencialmente peligrosos)</w:t>
      </w:r>
    </w:p>
    <w:p w14:paraId="1C10F7C5" w14:textId="77777777" w:rsidR="006640EA" w:rsidRDefault="006640EA" w:rsidP="006640EA">
      <w:pPr>
        <w:pStyle w:val="NormalWeb"/>
        <w:spacing w:before="0" w:beforeAutospacing="0" w:after="160" w:afterAutospacing="0"/>
        <w:jc w:val="both"/>
      </w:pPr>
      <w:r>
        <w:rPr>
          <w:rFonts w:ascii="Arial" w:hAnsi="Arial" w:cs="Arial"/>
          <w:color w:val="000000"/>
          <w:sz w:val="20"/>
          <w:szCs w:val="20"/>
        </w:rPr>
        <w:t>El CRC ha revisado cuidadosamente el Plan de Investigación y que se hayan incluido los Formatos requeridos del proyecto. Mi firma aprueba el Plan de Investigación antes de que el estudiante comience a experimentar.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3549"/>
        <w:gridCol w:w="3548"/>
        <w:gridCol w:w="3549"/>
      </w:tblGrid>
      <w:tr w:rsidR="00D55FBB" w14:paraId="289482D0" w14:textId="77777777" w:rsidTr="00233944">
        <w:trPr>
          <w:jc w:val="center"/>
        </w:trPr>
        <w:tc>
          <w:tcPr>
            <w:tcW w:w="3552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01A7CABB" w14:textId="77777777" w:rsidR="00D55FBB" w:rsidRDefault="00D55FBB" w:rsidP="00233944"/>
          <w:p w14:paraId="1D191BA3" w14:textId="77777777" w:rsidR="00D55FBB" w:rsidRDefault="00D55FBB" w:rsidP="00233944"/>
          <w:p w14:paraId="6745FC6D" w14:textId="77777777" w:rsidR="00D55FBB" w:rsidRDefault="00D55FBB" w:rsidP="00233944"/>
        </w:tc>
        <w:tc>
          <w:tcPr>
            <w:tcW w:w="3552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</w:tcPr>
          <w:p w14:paraId="02F1E07E" w14:textId="77777777" w:rsidR="00D55FBB" w:rsidRDefault="00D55FBB" w:rsidP="00233944"/>
        </w:tc>
        <w:tc>
          <w:tcPr>
            <w:tcW w:w="3552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</w:tcPr>
          <w:p w14:paraId="143DF960" w14:textId="77777777" w:rsidR="00D55FBB" w:rsidRDefault="00D55FBB" w:rsidP="00233944"/>
        </w:tc>
      </w:tr>
      <w:tr w:rsidR="00D55FBB" w14:paraId="0ECF8F70" w14:textId="77777777" w:rsidTr="00233944">
        <w:trPr>
          <w:jc w:val="center"/>
        </w:trPr>
        <w:tc>
          <w:tcPr>
            <w:tcW w:w="3552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646B331D" w14:textId="15FF0A2F" w:rsidR="00D55FBB" w:rsidRDefault="00D55FBB" w:rsidP="00233944">
            <w:pPr>
              <w:jc w:val="center"/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Nombre del integrante del CRC</w:t>
            </w:r>
          </w:p>
        </w:tc>
        <w:tc>
          <w:tcPr>
            <w:tcW w:w="3552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</w:tcPr>
          <w:p w14:paraId="7F94B94C" w14:textId="77777777" w:rsidR="00D55FBB" w:rsidRDefault="00D55FBB" w:rsidP="00233944">
            <w:pPr>
              <w:jc w:val="center"/>
            </w:pPr>
            <w:r>
              <w:t>Firma</w:t>
            </w:r>
          </w:p>
        </w:tc>
        <w:tc>
          <w:tcPr>
            <w:tcW w:w="3552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</w:tcPr>
          <w:p w14:paraId="079589AE" w14:textId="77777777" w:rsidR="00D55FBB" w:rsidRDefault="00D55FBB" w:rsidP="00233944">
            <w:pPr>
              <w:jc w:val="center"/>
            </w:pPr>
            <w:r>
              <w:t>Fecha de reconocimiento</w:t>
            </w:r>
          </w:p>
        </w:tc>
      </w:tr>
    </w:tbl>
    <w:p w14:paraId="51FDFD7B" w14:textId="77777777" w:rsidR="006640EA" w:rsidRDefault="006640EA" w:rsidP="006640EA"/>
    <w:p w14:paraId="1DECA9F3" w14:textId="77777777" w:rsidR="006640EA" w:rsidRDefault="006640EA" w:rsidP="006640EA"/>
    <w:p w14:paraId="1B40A320" w14:textId="77777777" w:rsidR="006640EA" w:rsidRPr="00D55FBB" w:rsidRDefault="006640EA" w:rsidP="00D55FBB">
      <w:pPr>
        <w:pStyle w:val="NormalWeb"/>
        <w:spacing w:before="0" w:beforeAutospacing="0" w:after="160" w:afterAutospacing="0"/>
        <w:jc w:val="center"/>
        <w:rPr>
          <w:b/>
          <w:bCs/>
        </w:rPr>
      </w:pPr>
      <w:r w:rsidRPr="00D55FBB">
        <w:rPr>
          <w:rFonts w:ascii="Arial" w:hAnsi="Arial" w:cs="Arial"/>
          <w:b/>
          <w:bCs/>
          <w:color w:val="000000"/>
          <w:sz w:val="20"/>
          <w:szCs w:val="20"/>
        </w:rPr>
        <w:t>2b. Requerido para Investigación llevada a cabo en Institutos de Investigación Regulado sin aprobación previa del CRC.</w:t>
      </w:r>
    </w:p>
    <w:p w14:paraId="7CC519CA" w14:textId="307B592A" w:rsidR="00D55FBB" w:rsidRPr="00D55FBB" w:rsidRDefault="006640EA" w:rsidP="006640EA">
      <w:pPr>
        <w:pStyle w:val="NormalWeb"/>
        <w:spacing w:before="0" w:beforeAutospacing="0" w:after="160" w:afterAutospacing="0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Este proyecto fue realizado en un Instituto de Investigación Regulada (no en casa, escuela o campo), fue revisado y aprobado por el propio instituto antes de experimentar y cumple con lo que establece la Convocatoria de</w:t>
      </w:r>
      <w:r w:rsidR="00D55FBB">
        <w:rPr>
          <w:rFonts w:ascii="Arial" w:hAnsi="Arial" w:cs="Arial"/>
          <w:color w:val="000000"/>
          <w:sz w:val="20"/>
          <w:szCs w:val="20"/>
        </w:rPr>
        <w:t xml:space="preserve"> la Feria Estatal de Ciencia a Ingenierías Chihuahua 2026</w:t>
      </w:r>
      <w:r>
        <w:rPr>
          <w:rFonts w:ascii="Arial" w:hAnsi="Arial" w:cs="Arial"/>
          <w:color w:val="000000"/>
          <w:sz w:val="20"/>
          <w:szCs w:val="20"/>
        </w:rPr>
        <w:t>. Adjuntar (1C) y aprobaciones requeridas del instituto.</w:t>
      </w:r>
    </w:p>
    <w:p w14:paraId="45D5642D" w14:textId="77777777" w:rsidR="006640EA" w:rsidRDefault="006640EA" w:rsidP="006640EA">
      <w:pPr>
        <w:pStyle w:val="NormalWeb"/>
        <w:spacing w:before="0" w:beforeAutospacing="0" w:after="160" w:afterAutospacing="0"/>
        <w:jc w:val="both"/>
      </w:pPr>
      <w:r>
        <w:rPr>
          <w:rFonts w:ascii="Arial" w:hAnsi="Arial" w:cs="Arial"/>
          <w:color w:val="000000"/>
          <w:sz w:val="20"/>
          <w:szCs w:val="20"/>
        </w:rPr>
        <w:t>3. Aprobación final del CRC de la Feria Mexicana de Ciencias e Ingenierías 2027 (Requerido para TODOS los Proyectos)</w:t>
      </w:r>
    </w:p>
    <w:p w14:paraId="2670E8F7" w14:textId="77777777" w:rsidR="006640EA" w:rsidRDefault="006640EA" w:rsidP="006640EA">
      <w:pPr>
        <w:pStyle w:val="NormalWeb"/>
        <w:spacing w:before="0" w:beforeAutospacing="0" w:after="160" w:afterAutospacing="0"/>
        <w:jc w:val="both"/>
      </w:pPr>
      <w:r>
        <w:rPr>
          <w:rFonts w:ascii="Arial" w:hAnsi="Arial" w:cs="Arial"/>
          <w:color w:val="000000"/>
          <w:sz w:val="20"/>
          <w:szCs w:val="20"/>
        </w:rPr>
        <w:t>Aprobación del CRC después de experimentar y antes de competir en ferias Estatales/Nacionales</w:t>
      </w:r>
    </w:p>
    <w:p w14:paraId="54A624AB" w14:textId="77777777" w:rsidR="006640EA" w:rsidRDefault="006640EA" w:rsidP="006640EA">
      <w:pPr>
        <w:pStyle w:val="NormalWeb"/>
        <w:spacing w:before="0" w:beforeAutospacing="0" w:after="160" w:afterAutospacing="0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Certifico que este proyecto cumple con el Plan de Investigación aprobado y sigue el Reglamento para la Investigación Previa a la Educación Superior.</w:t>
      </w:r>
    </w:p>
    <w:p w14:paraId="47096320" w14:textId="77777777" w:rsidR="00D55FBB" w:rsidRDefault="00D55FBB" w:rsidP="006640EA">
      <w:pPr>
        <w:pStyle w:val="NormalWeb"/>
        <w:spacing w:before="0" w:beforeAutospacing="0" w:after="160" w:afterAutospacing="0"/>
        <w:jc w:val="both"/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3549"/>
        <w:gridCol w:w="3548"/>
        <w:gridCol w:w="3549"/>
      </w:tblGrid>
      <w:tr w:rsidR="00D55FBB" w14:paraId="7E2D702F" w14:textId="77777777" w:rsidTr="00233944">
        <w:trPr>
          <w:jc w:val="center"/>
        </w:trPr>
        <w:tc>
          <w:tcPr>
            <w:tcW w:w="3552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4F38E400" w14:textId="77777777" w:rsidR="00D55FBB" w:rsidRDefault="00D55FBB" w:rsidP="00233944"/>
          <w:p w14:paraId="548FC42B" w14:textId="77777777" w:rsidR="00D55FBB" w:rsidRDefault="00D55FBB" w:rsidP="00233944"/>
          <w:p w14:paraId="2A657C3D" w14:textId="77777777" w:rsidR="00D55FBB" w:rsidRDefault="00D55FBB" w:rsidP="00233944"/>
        </w:tc>
        <w:tc>
          <w:tcPr>
            <w:tcW w:w="3552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</w:tcPr>
          <w:p w14:paraId="125C091A" w14:textId="77777777" w:rsidR="00D55FBB" w:rsidRDefault="00D55FBB" w:rsidP="00233944"/>
        </w:tc>
        <w:tc>
          <w:tcPr>
            <w:tcW w:w="3552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</w:tcPr>
          <w:p w14:paraId="6FD5F539" w14:textId="77777777" w:rsidR="00D55FBB" w:rsidRDefault="00D55FBB" w:rsidP="00233944"/>
        </w:tc>
      </w:tr>
      <w:tr w:rsidR="00D55FBB" w14:paraId="1D89BA7D" w14:textId="77777777" w:rsidTr="00233944">
        <w:trPr>
          <w:jc w:val="center"/>
        </w:trPr>
        <w:tc>
          <w:tcPr>
            <w:tcW w:w="3552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3035AB3E" w14:textId="1A7CDFFF" w:rsidR="00D55FBB" w:rsidRDefault="00D55FBB" w:rsidP="00233944">
            <w:pPr>
              <w:jc w:val="center"/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Nombre del integran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te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del CRC</w:t>
            </w:r>
          </w:p>
        </w:tc>
        <w:tc>
          <w:tcPr>
            <w:tcW w:w="3552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</w:tcPr>
          <w:p w14:paraId="15F74038" w14:textId="77777777" w:rsidR="00D55FBB" w:rsidRDefault="00D55FBB" w:rsidP="00233944">
            <w:pPr>
              <w:jc w:val="center"/>
            </w:pPr>
            <w:r>
              <w:t>Firma</w:t>
            </w:r>
          </w:p>
        </w:tc>
        <w:tc>
          <w:tcPr>
            <w:tcW w:w="3552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</w:tcPr>
          <w:p w14:paraId="49675DE3" w14:textId="77777777" w:rsidR="00D55FBB" w:rsidRDefault="00D55FBB" w:rsidP="00233944">
            <w:pPr>
              <w:jc w:val="center"/>
            </w:pPr>
            <w:r>
              <w:t>Fecha de reconocimiento</w:t>
            </w:r>
          </w:p>
        </w:tc>
      </w:tr>
    </w:tbl>
    <w:p w14:paraId="1B2B505E" w14:textId="08EB7B5D" w:rsidR="00BB71B4" w:rsidRPr="006640EA" w:rsidRDefault="00BB71B4">
      <w:pPr>
        <w:pStyle w:val="FormNote"/>
        <w:jc w:val="both"/>
        <w:rPr>
          <w:lang w:val="es-MX"/>
        </w:rPr>
      </w:pPr>
    </w:p>
    <w:sectPr w:rsidR="00BB71B4" w:rsidRPr="006640EA" w:rsidSect="00034616">
      <w:footerReference w:type="default" r:id="rId11"/>
      <w:pgSz w:w="12240" w:h="15840"/>
      <w:pgMar w:top="648" w:right="792" w:bottom="648" w:left="792" w:header="288" w:footer="28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9E29B0" w14:textId="77777777" w:rsidR="00CF49CC" w:rsidRDefault="00CF49CC">
      <w:r>
        <w:separator/>
      </w:r>
    </w:p>
  </w:endnote>
  <w:endnote w:type="continuationSeparator" w:id="0">
    <w:p w14:paraId="5FFDD05F" w14:textId="77777777" w:rsidR="00CF49CC" w:rsidRDefault="00CF49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857BFA" w14:textId="77777777" w:rsidR="00BB71B4" w:rsidRDefault="00CF49CC">
    <w:pPr>
      <w:pStyle w:val="Piedepgina"/>
      <w:jc w:val="center"/>
    </w:pPr>
    <w:r>
      <w:rPr>
        <w:rFonts w:ascii="Arial" w:hAnsi="Arial"/>
        <w:color w:val="6B7280"/>
        <w:sz w:val="14"/>
      </w:rPr>
      <w:t>FECI Chihuahua 2026 | Instituto de Innovación y Competitividad | Formato oficial de apoyo para registro y revisión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3D1CC8" w14:textId="77777777" w:rsidR="00CF49CC" w:rsidRDefault="00CF49CC">
      <w:r>
        <w:separator/>
      </w:r>
    </w:p>
  </w:footnote>
  <w:footnote w:type="continuationSeparator" w:id="0">
    <w:p w14:paraId="799875CA" w14:textId="77777777" w:rsidR="00CF49CC" w:rsidRDefault="00CF49C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connmero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connmeros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convieta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convieta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connmero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29AB3C8D"/>
    <w:multiLevelType w:val="hybridMultilevel"/>
    <w:tmpl w:val="78023FCE"/>
    <w:lvl w:ilvl="0" w:tplc="385682C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9398192">
    <w:abstractNumId w:val="8"/>
  </w:num>
  <w:num w:numId="2" w16cid:durableId="111629397">
    <w:abstractNumId w:val="6"/>
  </w:num>
  <w:num w:numId="3" w16cid:durableId="1976716974">
    <w:abstractNumId w:val="5"/>
  </w:num>
  <w:num w:numId="4" w16cid:durableId="2087460634">
    <w:abstractNumId w:val="4"/>
  </w:num>
  <w:num w:numId="5" w16cid:durableId="400829845">
    <w:abstractNumId w:val="7"/>
  </w:num>
  <w:num w:numId="6" w16cid:durableId="1282566802">
    <w:abstractNumId w:val="3"/>
  </w:num>
  <w:num w:numId="7" w16cid:durableId="224755636">
    <w:abstractNumId w:val="2"/>
  </w:num>
  <w:num w:numId="8" w16cid:durableId="1856990205">
    <w:abstractNumId w:val="1"/>
  </w:num>
  <w:num w:numId="9" w16cid:durableId="1385566329">
    <w:abstractNumId w:val="0"/>
  </w:num>
  <w:num w:numId="10" w16cid:durableId="743644155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34616"/>
    <w:rsid w:val="0006063C"/>
    <w:rsid w:val="0015074B"/>
    <w:rsid w:val="001A45EB"/>
    <w:rsid w:val="0029639D"/>
    <w:rsid w:val="00326F90"/>
    <w:rsid w:val="006640EA"/>
    <w:rsid w:val="00AA1D8D"/>
    <w:rsid w:val="00B47730"/>
    <w:rsid w:val="00BB71B4"/>
    <w:rsid w:val="00CB0664"/>
    <w:rsid w:val="00CC4407"/>
    <w:rsid w:val="00CF49CC"/>
    <w:rsid w:val="00D55FBB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5E10EC59"/>
  <w14:defaultImageDpi w14:val="300"/>
  <w15:docId w15:val="{C4AD3390-3C44-4353-8EBA-4A2EDC949A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640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s-MX" w:eastAsia="es-MX"/>
    </w:rPr>
  </w:style>
  <w:style w:type="paragraph" w:styleId="Ttulo1">
    <w:name w:val="heading 1"/>
    <w:basedOn w:val="Normal"/>
    <w:next w:val="Normal"/>
    <w:link w:val="Ttulo1Car"/>
    <w:uiPriority w:val="9"/>
    <w:qFormat/>
    <w:rsid w:val="00FC693F"/>
    <w:pPr>
      <w:keepNext/>
      <w:keepLines/>
      <w:spacing w:before="120" w:after="60"/>
      <w:outlineLvl w:val="0"/>
    </w:pPr>
    <w:rPr>
      <w:rFonts w:asciiTheme="majorHAnsi" w:eastAsiaTheme="majorEastAsia" w:hAnsiTheme="majorHAnsi" w:cstheme="majorBidi"/>
      <w:b/>
      <w:bCs/>
      <w:color w:val="6A1B9A"/>
      <w:sz w:val="23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FC693F"/>
    <w:pPr>
      <w:keepNext/>
      <w:keepLines/>
      <w:spacing w:before="120" w:after="60"/>
      <w:outlineLvl w:val="1"/>
    </w:pPr>
    <w:rPr>
      <w:rFonts w:asciiTheme="majorHAnsi" w:eastAsiaTheme="majorEastAsia" w:hAnsiTheme="majorHAnsi" w:cstheme="majorBidi"/>
      <w:b/>
      <w:bCs/>
      <w:color w:val="0B4FA8"/>
      <w:sz w:val="21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FC693F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C693F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C693F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C693F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C693F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C693F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C693F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618BF"/>
    <w:pPr>
      <w:tabs>
        <w:tab w:val="center" w:pos="4680"/>
        <w:tab w:val="right" w:pos="9360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E618BF"/>
  </w:style>
  <w:style w:type="paragraph" w:styleId="Piedepgina">
    <w:name w:val="footer"/>
    <w:basedOn w:val="Normal"/>
    <w:link w:val="PiedepginaCar"/>
    <w:uiPriority w:val="99"/>
    <w:unhideWhenUsed/>
    <w:rsid w:val="00E618BF"/>
    <w:pPr>
      <w:tabs>
        <w:tab w:val="center" w:pos="4680"/>
        <w:tab w:val="right" w:pos="9360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E618BF"/>
  </w:style>
  <w:style w:type="paragraph" w:styleId="Sinespaciado">
    <w:name w:val="No Spacing"/>
    <w:uiPriority w:val="1"/>
    <w:qFormat/>
    <w:rsid w:val="00FC693F"/>
    <w:pPr>
      <w:spacing w:after="0" w:line="240" w:lineRule="auto"/>
    </w:pPr>
  </w:style>
  <w:style w:type="character" w:customStyle="1" w:styleId="Ttulo1Car">
    <w:name w:val="Título 1 Car"/>
    <w:basedOn w:val="Fuentedeprrafopredeter"/>
    <w:link w:val="Ttulo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">
    <w:name w:val="Title"/>
    <w:basedOn w:val="Normal"/>
    <w:next w:val="Normal"/>
    <w:link w:val="TtuloCar"/>
    <w:uiPriority w:val="10"/>
    <w:qFormat/>
    <w:rsid w:val="00FC693F"/>
    <w:pPr>
      <w:pBdr>
        <w:bottom w:val="single" w:sz="8" w:space="4" w:color="4F81BD" w:themeColor="accent1"/>
      </w:pBdr>
      <w:spacing w:before="120" w:after="60"/>
      <w:contextualSpacing/>
    </w:pPr>
    <w:rPr>
      <w:rFonts w:asciiTheme="majorHAnsi" w:eastAsiaTheme="majorEastAsia" w:hAnsiTheme="majorHAnsi" w:cstheme="majorBidi"/>
      <w:b/>
      <w:color w:val="6A1B9A"/>
      <w:spacing w:val="5"/>
      <w:kern w:val="28"/>
      <w:sz w:val="3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tulo">
    <w:name w:val="Subtitle"/>
    <w:basedOn w:val="Normal"/>
    <w:next w:val="Normal"/>
    <w:link w:val="SubttuloC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SubttuloCar">
    <w:name w:val="Subtítulo Car"/>
    <w:basedOn w:val="Fuentedeprrafopredeter"/>
    <w:link w:val="Subttulo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Prrafodelista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Textoindependiente">
    <w:name w:val="Body Text"/>
    <w:basedOn w:val="Normal"/>
    <w:link w:val="TextoindependienteCar"/>
    <w:uiPriority w:val="99"/>
    <w:unhideWhenUsed/>
    <w:rsid w:val="00AA1D8D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AA1D8D"/>
  </w:style>
  <w:style w:type="paragraph" w:styleId="Textoindependiente2">
    <w:name w:val="Body Text 2"/>
    <w:basedOn w:val="Normal"/>
    <w:link w:val="Textoindependiente2Car"/>
    <w:uiPriority w:val="99"/>
    <w:unhideWhenUsed/>
    <w:rsid w:val="00AA1D8D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AA1D8D"/>
  </w:style>
  <w:style w:type="paragraph" w:styleId="Textoindependiente3">
    <w:name w:val="Body Text 3"/>
    <w:basedOn w:val="Normal"/>
    <w:link w:val="Textoindependiente3C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AA1D8D"/>
    <w:rPr>
      <w:sz w:val="16"/>
      <w:szCs w:val="16"/>
    </w:rPr>
  </w:style>
  <w:style w:type="paragraph" w:styleId="Lista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aconvietas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aconvietas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aconvietas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aconnmeros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aconnmeros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aconnmeros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Continuarlista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Continuarlista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Continuarlista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Textomacro">
    <w:name w:val="macro"/>
    <w:link w:val="TextomacroC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xtomacroCar">
    <w:name w:val="Texto macro Car"/>
    <w:basedOn w:val="Fuentedeprrafopredeter"/>
    <w:link w:val="Textomacro"/>
    <w:uiPriority w:val="99"/>
    <w:rsid w:val="0029639D"/>
    <w:rPr>
      <w:rFonts w:ascii="Courier" w:hAnsi="Courier"/>
      <w:sz w:val="20"/>
      <w:szCs w:val="20"/>
    </w:rPr>
  </w:style>
  <w:style w:type="paragraph" w:styleId="Cita">
    <w:name w:val="Quote"/>
    <w:basedOn w:val="Normal"/>
    <w:next w:val="Normal"/>
    <w:link w:val="CitaCar"/>
    <w:uiPriority w:val="29"/>
    <w:qFormat/>
    <w:rsid w:val="00FC693F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FC693F"/>
    <w:rPr>
      <w:i/>
      <w:iCs/>
      <w:color w:val="000000" w:themeColor="text1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FC693F"/>
    <w:rPr>
      <w:b/>
      <w:bCs/>
      <w:color w:val="4F81BD" w:themeColor="accent1"/>
      <w:sz w:val="18"/>
      <w:szCs w:val="18"/>
    </w:rPr>
  </w:style>
  <w:style w:type="character" w:styleId="Fuerte">
    <w:name w:val="Strong"/>
    <w:basedOn w:val="Fuentedeprrafopredeter"/>
    <w:uiPriority w:val="22"/>
    <w:qFormat/>
    <w:rsid w:val="00FC693F"/>
    <w:rPr>
      <w:b/>
      <w:bCs/>
    </w:rPr>
  </w:style>
  <w:style w:type="character" w:styleId="nfasis">
    <w:name w:val="Emphasis"/>
    <w:basedOn w:val="Fuentedeprrafopredeter"/>
    <w:uiPriority w:val="20"/>
    <w:qFormat/>
    <w:rsid w:val="00FC693F"/>
    <w:rPr>
      <w:i/>
      <w:iCs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C693F"/>
    <w:rPr>
      <w:b/>
      <w:bCs/>
      <w:i/>
      <w:iCs/>
      <w:color w:val="4F81BD" w:themeColor="accent1"/>
    </w:rPr>
  </w:style>
  <w:style w:type="character" w:styleId="nfasissutil">
    <w:name w:val="Subtle Emphasis"/>
    <w:basedOn w:val="Fuentedeprrafopredeter"/>
    <w:uiPriority w:val="19"/>
    <w:qFormat/>
    <w:rsid w:val="00FC693F"/>
    <w:rPr>
      <w:i/>
      <w:iCs/>
      <w:color w:val="808080" w:themeColor="text1" w:themeTint="7F"/>
    </w:rPr>
  </w:style>
  <w:style w:type="character" w:styleId="nfasisintenso">
    <w:name w:val="Intense Emphasis"/>
    <w:basedOn w:val="Fuentedeprrafopredeter"/>
    <w:uiPriority w:val="21"/>
    <w:qFormat/>
    <w:rsid w:val="00FC693F"/>
    <w:rPr>
      <w:b/>
      <w:bCs/>
      <w:i/>
      <w:iCs/>
      <w:color w:val="4F81BD" w:themeColor="accent1"/>
    </w:rPr>
  </w:style>
  <w:style w:type="character" w:styleId="Referenciasutil">
    <w:name w:val="Subtle Reference"/>
    <w:basedOn w:val="Fuentedeprrafopredeter"/>
    <w:uiPriority w:val="31"/>
    <w:qFormat/>
    <w:rsid w:val="00FC693F"/>
    <w:rPr>
      <w:smallCaps/>
      <w:color w:val="C0504D" w:themeColor="accent2"/>
      <w:u w:val="single"/>
    </w:rPr>
  </w:style>
  <w:style w:type="character" w:styleId="Referenciaintensa">
    <w:name w:val="Intense Reference"/>
    <w:basedOn w:val="Fuentedeprrafopredeter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tulodellibro">
    <w:name w:val="Book Title"/>
    <w:basedOn w:val="Fuentedeprrafopredeter"/>
    <w:uiPriority w:val="33"/>
    <w:qFormat/>
    <w:rsid w:val="00FC693F"/>
    <w:rPr>
      <w:b/>
      <w:bCs/>
      <w:smallCaps/>
      <w:spacing w:val="5"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FC693F"/>
    <w:pPr>
      <w:outlineLvl w:val="9"/>
    </w:pPr>
  </w:style>
  <w:style w:type="table" w:styleId="Tablaconcuadrcula">
    <w:name w:val="Table Grid"/>
    <w:basedOn w:val="Tabla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doclaro">
    <w:name w:val="Light Shading"/>
    <w:basedOn w:val="Tabla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ombreadoclaro-nfasis1">
    <w:name w:val="Light Shading Accent 1"/>
    <w:basedOn w:val="Tabla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Sombreadoclaro-nfasis2">
    <w:name w:val="Light Shading Accent 2"/>
    <w:basedOn w:val="Tabla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Sombreadoclaro-nfasis3">
    <w:name w:val="Light Shading Accent 3"/>
    <w:basedOn w:val="Tabla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Sombreadoclaro-nfasis4">
    <w:name w:val="Light Shading Accent 4"/>
    <w:basedOn w:val="Tabla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Sombreadoclaro-nfasis5">
    <w:name w:val="Light Shading Accent 5"/>
    <w:basedOn w:val="Tabla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Sombreadoclaro-nfasis6">
    <w:name w:val="Light Shading Accent 6"/>
    <w:basedOn w:val="Tabla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staclara">
    <w:name w:val="Light List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1">
    <w:name w:val="Light List Accent 1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staclara-nfasis2">
    <w:name w:val="Light List Accent 2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staclara-nfasis3">
    <w:name w:val="Light List Accent 3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staclara-nfasis4">
    <w:name w:val="Light List Accent 4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staclara-nfasis5">
    <w:name w:val="Light List Accent 5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staclara-nfasis6">
    <w:name w:val="Light List Accent 6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Cuadrculaclara">
    <w:name w:val="Light Grid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Cuadrculaclara-nfasis1">
    <w:name w:val="Light Grid Accent 1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Cuadrculaclara-nfasis2">
    <w:name w:val="Light Grid Accent 2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Cuadrculaclara-nfasis3">
    <w:name w:val="Light Grid Accent 3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Cuadrculaclara-nfasis4">
    <w:name w:val="Light Grid Accent 4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Cuadrculaclara-nfasis5">
    <w:name w:val="Light Grid Accent 5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Cuadrculaclara-nfasis6">
    <w:name w:val="Light Grid Accent 6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Sombreadomedio1">
    <w:name w:val="Medium Shading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1">
    <w:name w:val="Medium Shading 1 Accent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2">
    <w:name w:val="Medium Shading 1 Accent 2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3">
    <w:name w:val="Medium Shading 1 Accent 3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4">
    <w:name w:val="Medium Shading 1 Accent 4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5">
    <w:name w:val="Medium Shading 1 Accent 5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6">
    <w:name w:val="Medium Shading 1 Accent 6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2">
    <w:name w:val="Medium Shading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1">
    <w:name w:val="Medium Shading 2 Accent 1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2">
    <w:name w:val="Medium Shading 2 Accent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3">
    <w:name w:val="Medium Shading 2 Accent 3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4">
    <w:name w:val="Medium Shading 2 Accent 4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5">
    <w:name w:val="Medium Shading 2 Accent 5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6">
    <w:name w:val="Medium Shading 2 Accent 6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Listamedia1">
    <w:name w:val="Medium Lis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amedia1-nfasis1">
    <w:name w:val="Medium List 1 Accen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Listamedia1-nfasis2">
    <w:name w:val="Medium List 1 Accent 2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Listamedia1-nfasis3">
    <w:name w:val="Medium List 1 Accent 3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Listamedia1-nfasis4">
    <w:name w:val="Medium List 1 Accent 4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Listamedia1-nfasis5">
    <w:name w:val="Medium List 1 Accent 5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Listamedia1-nfasis6">
    <w:name w:val="Medium List 1 Accent 6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Listamedia2">
    <w:name w:val="Medium Lis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1">
    <w:name w:val="Medium List 2 Accent 1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2">
    <w:name w:val="Medium List 2 Accen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3">
    <w:name w:val="Medium List 2 Accent 3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4">
    <w:name w:val="Medium List 2 Accent 4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5">
    <w:name w:val="Medium List 2 Accent 5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6">
    <w:name w:val="Medium List 2 Accent 6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Cuadrculamedia1">
    <w:name w:val="Medium Grid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media1-nfasis1">
    <w:name w:val="Medium Grid 1 Accent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media1-nfasis2">
    <w:name w:val="Medium Grid 1 Accent 2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media1-nfasis3">
    <w:name w:val="Medium Grid 1 Accent 3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media1-nfasis4">
    <w:name w:val="Medium Grid 1 Accent 4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media1-nfasis5">
    <w:name w:val="Medium Grid 1 Accent 5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media1-nfasis6">
    <w:name w:val="Medium Grid 1 Accent 6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Cuadrculamedia2">
    <w:name w:val="Medium Grid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1">
    <w:name w:val="Medium Grid 2 Accent 1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2">
    <w:name w:val="Medium Grid 2 Accent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3">
    <w:name w:val="Medium Grid 2 Accent 3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4">
    <w:name w:val="Medium Grid 2 Accent 4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5">
    <w:name w:val="Medium Grid 2 Accent 5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6">
    <w:name w:val="Medium Grid 2 Accent 6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3">
    <w:name w:val="Medium Grid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Cuadrculamedia3-nfasis1">
    <w:name w:val="Medium Grid 3 Accent 1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Cuadrculamedia3-nfasis2">
    <w:name w:val="Medium Grid 3 Accent 2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Cuadrculamedia3-nfasis3">
    <w:name w:val="Medium Grid 3 Accent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Cuadrculamedia3-nfasis4">
    <w:name w:val="Medium Grid 3 Accent 4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Cuadrculamedia3-nfasis5">
    <w:name w:val="Medium Grid 3 Accent 5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Cuadrculamedia3-nfasis6">
    <w:name w:val="Medium Grid 3 Accent 6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Listaoscura">
    <w:name w:val="Dark List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aoscura-nfasis1">
    <w:name w:val="Dark List Accent 1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Listaoscura-nfasis2">
    <w:name w:val="Dark List Accent 2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Listaoscura-nfasis3">
    <w:name w:val="Dark List Accent 3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Listaoscura-nfasis4">
    <w:name w:val="Dark List Accent 4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Listaoscura-nfasis5">
    <w:name w:val="Dark List Accent 5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Listaoscura-nfasis6">
    <w:name w:val="Dark List Accent 6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Sombreadovistoso">
    <w:name w:val="Colorful Shading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1">
    <w:name w:val="Colorful Shading Accent 1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2">
    <w:name w:val="Colorful Shading Accent 2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3">
    <w:name w:val="Colorful Shading Accent 3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Sombreadovistoso-nfasis4">
    <w:name w:val="Colorful Shading Accent 4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5">
    <w:name w:val="Colorful Shading Accent 5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6">
    <w:name w:val="Colorful Shading Accent 6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Listavistosa">
    <w:name w:val="Colorful List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avistosa-nfasis1">
    <w:name w:val="Colorful List Accent 1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Listavistosa-nfasis2">
    <w:name w:val="Colorful List Accent 2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Listavistosa-nfasis3">
    <w:name w:val="Colorful List Accent 3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Listavistosa-nfasis4">
    <w:name w:val="Colorful List Accent 4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Listavistosa-nfasis5">
    <w:name w:val="Colorful List Accent 5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Listavistosa-nfasis6">
    <w:name w:val="Colorful List Accent 6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uadrculavistosa">
    <w:name w:val="Colorful Grid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vistosa-nfasis1">
    <w:name w:val="Colorful Grid Accent 1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vistosa-nfasis2">
    <w:name w:val="Colorful Grid Accent 2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vistosa-nfasis3">
    <w:name w:val="Colorful Grid Accent 3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vistosa-nfasis4">
    <w:name w:val="Colorful Grid Accent 4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vistosa-nfasis5">
    <w:name w:val="Colorful Grid Accent 5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vistosa-nfasis6">
    <w:name w:val="Colorful Grid Accent 6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FormNote">
    <w:name w:val="Form Note"/>
    <w:pPr>
      <w:spacing w:after="60"/>
    </w:pPr>
    <w:rPr>
      <w:rFonts w:ascii="Arial" w:hAnsi="Arial"/>
      <w:color w:val="4B5563"/>
      <w:sz w:val="16"/>
    </w:rPr>
  </w:style>
  <w:style w:type="paragraph" w:styleId="NormalWeb">
    <w:name w:val="Normal (Web)"/>
    <w:basedOn w:val="Normal"/>
    <w:uiPriority w:val="99"/>
    <w:unhideWhenUsed/>
    <w:rsid w:val="006640EA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428</Words>
  <Characters>2357</Characters>
  <Application>Microsoft Office Word</Application>
  <DocSecurity>4</DocSecurity>
  <Lines>19</Lines>
  <Paragraphs>5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2780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Gabriela Miranda</cp:lastModifiedBy>
  <cp:revision>2</cp:revision>
  <dcterms:created xsi:type="dcterms:W3CDTF">2026-09-04T20:45:00Z</dcterms:created>
  <dcterms:modified xsi:type="dcterms:W3CDTF">2026-09-04T20:45:00Z</dcterms:modified>
  <cp:category/>
</cp:coreProperties>
</file>